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裴雅婷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6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TZ床边教室（泰州）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全科211;全科212;全科213（泰州）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TZ床边教室（泰州）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全科211;全科212;全科213（泰州）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TZ床边教室（泰州）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全科211;全科212;全科213（泰州）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TZ床边教室（泰州）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全科211;全科212;全科213（泰州）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TZ床边教室（泰州）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全科211;全科212;全科213（泰州）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TZ床边教室（泰州）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全科211;全科212;全科213（泰州）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TZ床边教室（泰州）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全科211;全科212;全科213（泰州）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TZ床边教室（泰州）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全科211;全科212;全科213（泰州）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TZ床边教室（泰州）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全科211;全科212;全科213（泰州）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